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86CA7" w14:textId="77777777" w:rsidR="007F3FDD" w:rsidRDefault="00000000">
      <w:pPr>
        <w:pStyle w:val="Title"/>
      </w:pPr>
      <w:r>
        <w:t>Year 9 AI Assessment - Answer Key</w:t>
      </w:r>
    </w:p>
    <w:p w14:paraId="7EED15C3" w14:textId="77777777" w:rsidR="007F3FDD" w:rsidRDefault="00000000">
      <w:pPr>
        <w:pStyle w:val="Heading2"/>
      </w:pPr>
      <w:r>
        <w:t>Section A: Data and Training (4 questions)</w:t>
      </w:r>
    </w:p>
    <w:p w14:paraId="6868C489" w14:textId="77777777" w:rsidR="007F3FDD" w:rsidRDefault="00000000">
      <w:r>
        <w:t>1. What makes quality training data?</w:t>
      </w:r>
      <w:r>
        <w:br/>
        <w:t>Answer: B - Quantity, variety, balance, accuracy, and relevance</w:t>
      </w:r>
      <w:r>
        <w:br/>
      </w:r>
    </w:p>
    <w:p w14:paraId="1648AECA" w14:textId="77777777" w:rsidR="007F3FDD" w:rsidRDefault="00000000">
      <w:r>
        <w:t>2. Why do we split data into training, validation, and test sets?</w:t>
      </w:r>
      <w:r>
        <w:br/>
        <w:t>Answer: B - To test on data the model hasn't seen before</w:t>
      </w:r>
      <w:r>
        <w:br/>
      </w:r>
    </w:p>
    <w:p w14:paraId="7D6627E3" w14:textId="77777777" w:rsidR="007F3FDD" w:rsidRDefault="00000000">
      <w:r>
        <w:t>3. What is overfitting?</w:t>
      </w:r>
      <w:r>
        <w:br/>
        <w:t>Answer: B - When model memorizes training data but can't generalize to new data</w:t>
      </w:r>
      <w:r>
        <w:br/>
      </w:r>
    </w:p>
    <w:p w14:paraId="53152B9F" w14:textId="77777777" w:rsidR="007F3FDD" w:rsidRDefault="00000000">
      <w:r>
        <w:t>4. Data preprocessing includes:</w:t>
      </w:r>
      <w:r>
        <w:br/>
        <w:t>Answer: B - Cleaning, normalizing, balancing, and augmenting data</w:t>
      </w:r>
      <w:r>
        <w:br/>
      </w:r>
    </w:p>
    <w:p w14:paraId="6E374BD9" w14:textId="77777777" w:rsidR="007F3FDD" w:rsidRDefault="00000000">
      <w:pPr>
        <w:pStyle w:val="Heading2"/>
      </w:pPr>
      <w:r>
        <w:t>Section B: Building AI Models (4 questions)</w:t>
      </w:r>
    </w:p>
    <w:p w14:paraId="5A65C2E9" w14:textId="77777777" w:rsidR="007F3FDD" w:rsidRDefault="00000000">
      <w:r>
        <w:t>5. What is the first step when building an AI classifier?</w:t>
      </w:r>
      <w:r>
        <w:br/>
        <w:t>Answer: B - Define the problem and plan your data</w:t>
      </w:r>
      <w:r>
        <w:br/>
      </w:r>
    </w:p>
    <w:p w14:paraId="0CF340E2" w14:textId="77777777" w:rsidR="007F3FDD" w:rsidRDefault="00000000">
      <w:r>
        <w:t>6. If your AI model fails to work well, you should:</w:t>
      </w:r>
      <w:r>
        <w:br/>
        <w:t>Answer: B - Add more varied training data and retrain</w:t>
      </w:r>
      <w:r>
        <w:br/>
      </w:r>
    </w:p>
    <w:p w14:paraId="6B0CE894" w14:textId="77777777" w:rsidR="007F3FDD" w:rsidRDefault="00000000">
      <w:r>
        <w:t>7. What does 'confidence' mean in AI?</w:t>
      </w:r>
      <w:r>
        <w:br/>
        <w:t>Answer: B - How certain the AI is about its prediction</w:t>
      </w:r>
      <w:r>
        <w:br/>
      </w:r>
    </w:p>
    <w:p w14:paraId="694364BB" w14:textId="77777777" w:rsidR="007F3FDD" w:rsidRDefault="00000000">
      <w:r>
        <w:t>8. Transfer learning means:</w:t>
      </w:r>
      <w:r>
        <w:br/>
        <w:t>Answer: B - Using pre-trained models as starting point</w:t>
      </w:r>
      <w:r>
        <w:br/>
      </w:r>
    </w:p>
    <w:p w14:paraId="597C5A96" w14:textId="77777777" w:rsidR="007F3FDD" w:rsidRDefault="00000000">
      <w:pPr>
        <w:pStyle w:val="Heading2"/>
      </w:pPr>
      <w:r>
        <w:t>Section C: AI for Good (4 questions)</w:t>
      </w:r>
    </w:p>
    <w:p w14:paraId="12AC019D" w14:textId="77777777" w:rsidR="007F3FDD" w:rsidRDefault="00000000">
      <w:r>
        <w:t>9. AI for Good means:</w:t>
      </w:r>
      <w:r>
        <w:br/>
        <w:t>Answer: B - Using AI to solve real problems and help communities</w:t>
      </w:r>
      <w:r>
        <w:br/>
      </w:r>
    </w:p>
    <w:p w14:paraId="6BC6A4B2" w14:textId="77777777" w:rsidR="007F3FDD" w:rsidRDefault="00000000">
      <w:r>
        <w:t>10. Which problem is MOST suitable for AI?</w:t>
      </w:r>
      <w:r>
        <w:br/>
        <w:t>Answer: B - Repetitive pattern recognition with lots of data</w:t>
      </w:r>
      <w:r>
        <w:br/>
      </w:r>
    </w:p>
    <w:p w14:paraId="3EA93780" w14:textId="77777777" w:rsidR="007F3FDD" w:rsidRDefault="00000000">
      <w:r>
        <w:lastRenderedPageBreak/>
        <w:t>11. When scoping an AI problem, you should NOT:</w:t>
      </w:r>
      <w:r>
        <w:br/>
        <w:t>Answer: C - Ignore who it might harm</w:t>
      </w:r>
      <w:r>
        <w:br/>
      </w:r>
    </w:p>
    <w:p w14:paraId="7CC306A2" w14:textId="77777777" w:rsidR="007F3FDD" w:rsidRDefault="00000000">
      <w:r>
        <w:t>12. Good AI system design includes:</w:t>
      </w:r>
      <w:r>
        <w:br/>
        <w:t>Answer: B - Considering people, data, ethics, and technology together</w:t>
      </w:r>
      <w:r>
        <w:br/>
      </w:r>
    </w:p>
    <w:p w14:paraId="60E26C96" w14:textId="77777777" w:rsidR="007F3FDD" w:rsidRDefault="00000000">
      <w:pPr>
        <w:pStyle w:val="Heading2"/>
      </w:pPr>
      <w:r>
        <w:t>Section D: Ethics and System Design (4 questions)</w:t>
      </w:r>
    </w:p>
    <w:p w14:paraId="696C9A85" w14:textId="77777777" w:rsidR="007F3FDD" w:rsidRDefault="00000000">
      <w:r>
        <w:t>13. Privacy by design means:</w:t>
      </w:r>
      <w:r>
        <w:br/>
        <w:t>Answer: B - Building privacy protection into the system from the start</w:t>
      </w:r>
      <w:r>
        <w:br/>
      </w:r>
    </w:p>
    <w:p w14:paraId="0670CCF7" w14:textId="77777777" w:rsidR="007F3FDD" w:rsidRDefault="00000000">
      <w:r>
        <w:t>14. When designing AI interface, you should:</w:t>
      </w:r>
      <w:r>
        <w:br/>
        <w:t>Answer: B - Keep it simple with clear feedback and human oversight</w:t>
      </w:r>
      <w:r>
        <w:br/>
      </w:r>
    </w:p>
    <w:p w14:paraId="3073E1BE" w14:textId="77777777" w:rsidR="007F3FDD" w:rsidRDefault="00000000">
      <w:r>
        <w:t>15. Which is TRUE about testing AI systems?</w:t>
      </w:r>
      <w:r>
        <w:br/>
        <w:t>Answer: B - Test on new data and consider edge cases</w:t>
      </w:r>
      <w:r>
        <w:br/>
      </w:r>
    </w:p>
    <w:p w14:paraId="68A810D6" w14:textId="77777777" w:rsidR="007F3FDD" w:rsidRDefault="00000000">
      <w:r>
        <w:t>16. Success metrics for AI should:</w:t>
      </w:r>
      <w:r>
        <w:br/>
        <w:t>Answer: B - Measure if it actually solves the problem ethically</w:t>
      </w:r>
      <w:r>
        <w:br/>
      </w:r>
    </w:p>
    <w:p w14:paraId="129AC147" w14:textId="77777777" w:rsidR="007F3FDD" w:rsidRDefault="00000000">
      <w:pPr>
        <w:pStyle w:val="Heading2"/>
      </w:pPr>
      <w:r>
        <w:t>Section E: AI Citizenship (4 questions)</w:t>
      </w:r>
    </w:p>
    <w:p w14:paraId="55F58AF9" w14:textId="77777777" w:rsidR="007F3FDD" w:rsidRDefault="00000000">
      <w:r>
        <w:t>17. As AI citizens, we should:</w:t>
      </w:r>
      <w:r>
        <w:br/>
        <w:t>Answer: B - Think critically and question AI decisions</w:t>
      </w:r>
      <w:r>
        <w:br/>
      </w:r>
    </w:p>
    <w:p w14:paraId="47E1458D" w14:textId="77777777" w:rsidR="007F3FDD" w:rsidRDefault="00000000">
      <w:r>
        <w:t>18. Skills needed for AI future include:</w:t>
      </w:r>
      <w:r>
        <w:br/>
        <w:t>Answer: B - Critical thinking, creativity, emotional intelligence, and AI literacy</w:t>
      </w:r>
      <w:r>
        <w:br/>
      </w:r>
    </w:p>
    <w:p w14:paraId="28361CEC" w14:textId="77777777" w:rsidR="007F3FDD" w:rsidRDefault="00000000">
      <w:r>
        <w:t>19. When using AI responsibly, you should:</w:t>
      </w:r>
      <w:r>
        <w:br/>
        <w:t>Answer: B - Be honest about AI use and verify information</w:t>
      </w:r>
      <w:r>
        <w:br/>
      </w:r>
    </w:p>
    <w:p w14:paraId="3F005663" w14:textId="77777777" w:rsidR="007F3FDD" w:rsidRDefault="00000000">
      <w:r>
        <w:t>20. Your role in AI's future is to:</w:t>
      </w:r>
      <w:r>
        <w:br/>
        <w:t>Answer: B - Stay informed, use AI ethically, and advocate for fair AI</w:t>
      </w:r>
      <w:r>
        <w:br/>
      </w:r>
    </w:p>
    <w:sectPr w:rsidR="007F3FDD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70E3C" w14:textId="77777777" w:rsidR="001675C9" w:rsidRDefault="001675C9" w:rsidP="00CF413F">
      <w:pPr>
        <w:spacing w:after="0" w:line="240" w:lineRule="auto"/>
      </w:pPr>
      <w:r>
        <w:separator/>
      </w:r>
    </w:p>
  </w:endnote>
  <w:endnote w:type="continuationSeparator" w:id="0">
    <w:p w14:paraId="29EDCF48" w14:textId="77777777" w:rsidR="001675C9" w:rsidRDefault="001675C9" w:rsidP="00CF4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F3E41" w14:textId="77777777" w:rsidR="001675C9" w:rsidRDefault="001675C9" w:rsidP="00CF413F">
      <w:pPr>
        <w:spacing w:after="0" w:line="240" w:lineRule="auto"/>
      </w:pPr>
      <w:r>
        <w:separator/>
      </w:r>
    </w:p>
  </w:footnote>
  <w:footnote w:type="continuationSeparator" w:id="0">
    <w:p w14:paraId="420B28A3" w14:textId="77777777" w:rsidR="001675C9" w:rsidRDefault="001675C9" w:rsidP="00CF4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62BBE" w14:textId="003D0205" w:rsidR="00CF413F" w:rsidRDefault="00CF413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F83201B" wp14:editId="3CEB4A21">
          <wp:simplePos x="0" y="0"/>
          <wp:positionH relativeFrom="column">
            <wp:posOffset>-1057275</wp:posOffset>
          </wp:positionH>
          <wp:positionV relativeFrom="paragraph">
            <wp:posOffset>-371475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116255903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2559034" name="Picture 116255903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9546877">
    <w:abstractNumId w:val="8"/>
  </w:num>
  <w:num w:numId="2" w16cid:durableId="237136402">
    <w:abstractNumId w:val="6"/>
  </w:num>
  <w:num w:numId="3" w16cid:durableId="1612469590">
    <w:abstractNumId w:val="5"/>
  </w:num>
  <w:num w:numId="4" w16cid:durableId="506480011">
    <w:abstractNumId w:val="4"/>
  </w:num>
  <w:num w:numId="5" w16cid:durableId="543255443">
    <w:abstractNumId w:val="7"/>
  </w:num>
  <w:num w:numId="6" w16cid:durableId="1917084524">
    <w:abstractNumId w:val="3"/>
  </w:num>
  <w:num w:numId="7" w16cid:durableId="1941066214">
    <w:abstractNumId w:val="2"/>
  </w:num>
  <w:num w:numId="8" w16cid:durableId="223759179">
    <w:abstractNumId w:val="1"/>
  </w:num>
  <w:num w:numId="9" w16cid:durableId="1676224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675C9"/>
    <w:rsid w:val="0029639D"/>
    <w:rsid w:val="00326F90"/>
    <w:rsid w:val="007F3FDD"/>
    <w:rsid w:val="009752C9"/>
    <w:rsid w:val="00AA1D8D"/>
    <w:rsid w:val="00B47730"/>
    <w:rsid w:val="00CB0664"/>
    <w:rsid w:val="00CF413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D01ADC5"/>
  <w14:defaultImageDpi w14:val="300"/>
  <w15:docId w15:val="{BD1EAD7B-E742-4D30-AF01-2AA6ED1E0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3</cp:revision>
  <dcterms:created xsi:type="dcterms:W3CDTF">2013-12-23T23:15:00Z</dcterms:created>
  <dcterms:modified xsi:type="dcterms:W3CDTF">2026-01-01T01:35:00Z</dcterms:modified>
  <cp:category/>
</cp:coreProperties>
</file>